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FCB002" w14:textId="77777777" w:rsidR="00191FFE" w:rsidRDefault="00191FFE" w:rsidP="00A85FE3">
      <w:pPr>
        <w:spacing w:line="276" w:lineRule="auto"/>
        <w:rPr>
          <w:sz w:val="22"/>
          <w:szCs w:val="22"/>
        </w:rPr>
      </w:pPr>
    </w:p>
    <w:p w14:paraId="7BBB6303" w14:textId="0477B8E4" w:rsidR="00A85FE3" w:rsidRPr="000C0F69" w:rsidRDefault="00A85FE3" w:rsidP="00A85FE3">
      <w:pPr>
        <w:spacing w:line="276" w:lineRule="auto"/>
        <w:rPr>
          <w:rFonts w:ascii="Arial" w:hAnsi="Arial" w:cs="Arial"/>
        </w:rPr>
      </w:pPr>
      <w:r w:rsidRPr="000C0F69">
        <w:rPr>
          <w:rFonts w:ascii="Arial" w:hAnsi="Arial" w:cs="Arial"/>
        </w:rPr>
        <w:t>Nazwa firmy.................................................................................................        ......................................</w:t>
      </w:r>
    </w:p>
    <w:p w14:paraId="5ED252D7" w14:textId="77777777" w:rsidR="00A85FE3" w:rsidRPr="000C0F69" w:rsidRDefault="00A85FE3" w:rsidP="00A85FE3">
      <w:pPr>
        <w:spacing w:line="276" w:lineRule="auto"/>
        <w:rPr>
          <w:rFonts w:ascii="Arial" w:hAnsi="Arial" w:cs="Arial"/>
        </w:rPr>
      </w:pPr>
      <w:r w:rsidRPr="000C0F69">
        <w:rPr>
          <w:rFonts w:ascii="Arial" w:hAnsi="Arial" w:cs="Arial"/>
        </w:rPr>
        <w:t>Adres firmy .................................................................................................             miejscowość, data</w:t>
      </w:r>
    </w:p>
    <w:p w14:paraId="45C0D98C" w14:textId="44E1F765" w:rsidR="00A85FE3" w:rsidRPr="000C0F69" w:rsidRDefault="00A85FE3" w:rsidP="00A85FE3">
      <w:pPr>
        <w:spacing w:line="276" w:lineRule="auto"/>
        <w:rPr>
          <w:rFonts w:ascii="Arial" w:hAnsi="Arial" w:cs="Arial"/>
        </w:rPr>
      </w:pPr>
      <w:bookmarkStart w:id="0" w:name="_Hlk2846740"/>
      <w:r w:rsidRPr="000C0F69">
        <w:rPr>
          <w:rFonts w:ascii="Arial" w:hAnsi="Arial" w:cs="Arial"/>
        </w:rPr>
        <w:t>Osoba/-y reprezentująca …………………………</w:t>
      </w:r>
      <w:r w:rsidR="006F5028" w:rsidRPr="000C0F69">
        <w:rPr>
          <w:rFonts w:ascii="Arial" w:hAnsi="Arial" w:cs="Arial"/>
        </w:rPr>
        <w:t>…</w:t>
      </w:r>
      <w:r w:rsidR="000C0F69">
        <w:rPr>
          <w:rFonts w:ascii="Arial" w:hAnsi="Arial" w:cs="Arial"/>
        </w:rPr>
        <w:t>…..</w:t>
      </w:r>
      <w:r w:rsidR="006F5028" w:rsidRPr="000C0F69">
        <w:rPr>
          <w:rFonts w:ascii="Arial" w:hAnsi="Arial" w:cs="Arial"/>
        </w:rPr>
        <w:t>………….</w:t>
      </w:r>
      <w:r w:rsidRPr="000C0F69">
        <w:rPr>
          <w:rFonts w:ascii="Arial" w:hAnsi="Arial" w:cs="Arial"/>
        </w:rPr>
        <w:t>………….</w:t>
      </w:r>
    </w:p>
    <w:p w14:paraId="2ADA7F46" w14:textId="50340AEB" w:rsidR="00A85FE3" w:rsidRPr="000C0F69" w:rsidRDefault="00A85FE3" w:rsidP="00A85FE3">
      <w:pPr>
        <w:spacing w:line="276" w:lineRule="auto"/>
        <w:rPr>
          <w:rFonts w:ascii="Arial" w:hAnsi="Arial" w:cs="Arial"/>
        </w:rPr>
      </w:pPr>
      <w:r w:rsidRPr="000C0F69">
        <w:rPr>
          <w:rFonts w:ascii="Arial" w:hAnsi="Arial" w:cs="Arial"/>
        </w:rPr>
        <w:tab/>
      </w:r>
      <w:r w:rsidRPr="000C0F69">
        <w:rPr>
          <w:rFonts w:ascii="Arial" w:hAnsi="Arial" w:cs="Arial"/>
        </w:rPr>
        <w:tab/>
      </w:r>
      <w:r w:rsidRPr="000C0F69">
        <w:rPr>
          <w:rFonts w:ascii="Arial" w:hAnsi="Arial" w:cs="Arial"/>
        </w:rPr>
        <w:tab/>
        <w:t xml:space="preserve"> </w:t>
      </w:r>
      <w:bookmarkEnd w:id="0"/>
    </w:p>
    <w:p w14:paraId="7793A99E" w14:textId="6C79668B" w:rsidR="006E2FAA" w:rsidRPr="000C0F69" w:rsidRDefault="006E2FAA" w:rsidP="00A85FE3">
      <w:pPr>
        <w:spacing w:line="276" w:lineRule="auto"/>
        <w:rPr>
          <w:rFonts w:ascii="Arial" w:hAnsi="Arial" w:cs="Arial"/>
        </w:rPr>
      </w:pPr>
    </w:p>
    <w:p w14:paraId="085FD7C3" w14:textId="77777777" w:rsidR="00191FFE" w:rsidRPr="000C0F69" w:rsidRDefault="00191FFE" w:rsidP="00A85FE3">
      <w:pPr>
        <w:spacing w:line="276" w:lineRule="auto"/>
        <w:rPr>
          <w:rFonts w:ascii="Arial" w:hAnsi="Arial" w:cs="Arial"/>
        </w:rPr>
      </w:pPr>
    </w:p>
    <w:p w14:paraId="5F987438" w14:textId="30A1FB53" w:rsidR="00A85FE3" w:rsidRPr="000C0F69" w:rsidRDefault="00A85FE3" w:rsidP="00BB2B96">
      <w:pPr>
        <w:spacing w:line="276" w:lineRule="auto"/>
        <w:jc w:val="center"/>
        <w:rPr>
          <w:rFonts w:ascii="Arial" w:hAnsi="Arial" w:cs="Arial"/>
          <w:b/>
        </w:rPr>
      </w:pPr>
      <w:r w:rsidRPr="000C0F69">
        <w:rPr>
          <w:rFonts w:ascii="Arial" w:hAnsi="Arial" w:cs="Arial"/>
          <w:b/>
        </w:rPr>
        <w:t xml:space="preserve">OŚWIADCZENIE WYKONAWCY O </w:t>
      </w:r>
      <w:r w:rsidR="003A3BB3" w:rsidRPr="000C0F69">
        <w:rPr>
          <w:rFonts w:ascii="Arial" w:hAnsi="Arial" w:cs="Arial"/>
          <w:b/>
        </w:rPr>
        <w:t xml:space="preserve">AKTUALNOŚCI INFORMACJI ZAWARTYCH </w:t>
      </w:r>
      <w:r w:rsidR="00BE7682" w:rsidRPr="000C0F69">
        <w:rPr>
          <w:rFonts w:ascii="Arial" w:hAnsi="Arial" w:cs="Arial"/>
          <w:b/>
        </w:rPr>
        <w:br/>
      </w:r>
      <w:r w:rsidR="003A3BB3" w:rsidRPr="000C0F69">
        <w:rPr>
          <w:rFonts w:ascii="Arial" w:hAnsi="Arial" w:cs="Arial"/>
          <w:b/>
        </w:rPr>
        <w:t xml:space="preserve">W OŚWIADCZENIU WYKONAWCY O </w:t>
      </w:r>
      <w:r w:rsidRPr="000C0F69">
        <w:rPr>
          <w:rFonts w:ascii="Arial" w:hAnsi="Arial" w:cs="Arial"/>
          <w:b/>
        </w:rPr>
        <w:t xml:space="preserve">NIEPODLEGANIU WYKLUCZENIU </w:t>
      </w:r>
      <w:r w:rsidRPr="000C0F69">
        <w:rPr>
          <w:rFonts w:ascii="Arial" w:hAnsi="Arial" w:cs="Arial"/>
          <w:b/>
        </w:rPr>
        <w:br/>
        <w:t xml:space="preserve">ORAZ SPEŁNIANIU WARUNKÓW UDZIAŁU W POSTĘPOWANIU </w:t>
      </w:r>
    </w:p>
    <w:p w14:paraId="41D4F10E" w14:textId="027959D4" w:rsidR="00A85FE3" w:rsidRPr="000C0F69" w:rsidRDefault="00A85FE3" w:rsidP="00BB2B96">
      <w:pPr>
        <w:spacing w:line="276" w:lineRule="auto"/>
        <w:jc w:val="center"/>
        <w:rPr>
          <w:rFonts w:ascii="Arial" w:hAnsi="Arial" w:cs="Arial"/>
          <w:b/>
        </w:rPr>
      </w:pPr>
      <w:r w:rsidRPr="000C0F69">
        <w:rPr>
          <w:rFonts w:ascii="Arial" w:hAnsi="Arial" w:cs="Arial"/>
          <w:b/>
        </w:rPr>
        <w:t>składane</w:t>
      </w:r>
      <w:r w:rsidR="00BE7682" w:rsidRPr="000C0F69">
        <w:rPr>
          <w:rFonts w:ascii="Arial" w:hAnsi="Arial" w:cs="Arial"/>
          <w:b/>
        </w:rPr>
        <w:t>go</w:t>
      </w:r>
      <w:r w:rsidRPr="000C0F69">
        <w:rPr>
          <w:rFonts w:ascii="Arial" w:hAnsi="Arial" w:cs="Arial"/>
          <w:b/>
        </w:rPr>
        <w:t xml:space="preserve"> na podstawie art. 125 ust. 1 ustawy z dnia 11 września 2019 r. Prawo zamówień publicznych</w:t>
      </w:r>
      <w:r w:rsidR="00191FFE" w:rsidRPr="000C0F69">
        <w:rPr>
          <w:rFonts w:ascii="Arial" w:hAnsi="Arial" w:cs="Arial"/>
          <w:b/>
        </w:rPr>
        <w:t xml:space="preserve"> *</w:t>
      </w:r>
    </w:p>
    <w:p w14:paraId="35B8BB3D" w14:textId="4F261C45" w:rsidR="00E72FFC" w:rsidRPr="000C0F69" w:rsidRDefault="00E72FFC" w:rsidP="00BB2B96">
      <w:pPr>
        <w:spacing w:line="276" w:lineRule="auto"/>
        <w:jc w:val="both"/>
        <w:rPr>
          <w:rFonts w:ascii="Arial" w:hAnsi="Arial" w:cs="Arial"/>
        </w:rPr>
      </w:pPr>
    </w:p>
    <w:p w14:paraId="041753B1" w14:textId="77777777" w:rsidR="006E2FAA" w:rsidRPr="000C0F69" w:rsidRDefault="006E2FAA" w:rsidP="00BB2B96">
      <w:pPr>
        <w:spacing w:line="276" w:lineRule="auto"/>
        <w:jc w:val="both"/>
        <w:rPr>
          <w:rFonts w:ascii="Arial" w:hAnsi="Arial" w:cs="Arial"/>
        </w:rPr>
      </w:pPr>
    </w:p>
    <w:p w14:paraId="3A5FAAF6" w14:textId="77777777" w:rsidR="00191FFE" w:rsidRPr="000C0F69" w:rsidRDefault="00191FFE" w:rsidP="006E2FAA">
      <w:pPr>
        <w:numPr>
          <w:ilvl w:val="0"/>
          <w:numId w:val="16"/>
        </w:numPr>
        <w:suppressAutoHyphens/>
        <w:spacing w:line="276" w:lineRule="auto"/>
        <w:ind w:left="0" w:firstLine="0"/>
        <w:jc w:val="both"/>
        <w:rPr>
          <w:rFonts w:ascii="Arial" w:hAnsi="Arial" w:cs="Arial"/>
        </w:rPr>
      </w:pPr>
    </w:p>
    <w:p w14:paraId="026E2728" w14:textId="70720CFA" w:rsidR="006E2FAA" w:rsidRPr="0077727F" w:rsidRDefault="006E2FAA" w:rsidP="0077727F">
      <w:pPr>
        <w:pStyle w:val="Nagwek"/>
        <w:tabs>
          <w:tab w:val="clear" w:pos="9072"/>
        </w:tabs>
        <w:spacing w:line="276" w:lineRule="auto"/>
        <w:ind w:right="-1"/>
        <w:jc w:val="both"/>
        <w:rPr>
          <w:rFonts w:ascii="Arial" w:hAnsi="Arial" w:cs="Arial"/>
          <w:sz w:val="22"/>
          <w:szCs w:val="22"/>
        </w:rPr>
      </w:pPr>
      <w:r w:rsidRPr="0077727F">
        <w:rPr>
          <w:rFonts w:ascii="Arial" w:hAnsi="Arial" w:cs="Arial"/>
          <w:sz w:val="22"/>
          <w:szCs w:val="22"/>
        </w:rPr>
        <w:t xml:space="preserve">Na potrzeby postępowania o udzielenie </w:t>
      </w:r>
      <w:r w:rsidRPr="00C21829">
        <w:rPr>
          <w:rFonts w:ascii="Arial" w:hAnsi="Arial" w:cs="Arial"/>
          <w:sz w:val="22"/>
          <w:szCs w:val="22"/>
        </w:rPr>
        <w:t xml:space="preserve">zamówienia publicznego pn.: </w:t>
      </w:r>
      <w:r w:rsidR="00C21829" w:rsidRPr="00C21829">
        <w:rPr>
          <w:rFonts w:ascii="Arial" w:hAnsi="Arial" w:cs="Arial"/>
          <w:b/>
          <w:bCs/>
          <w:sz w:val="22"/>
          <w:szCs w:val="22"/>
        </w:rPr>
        <w:t xml:space="preserve">Wypas owiec na pograniczu polsko-czeskim na potrzeby projektu </w:t>
      </w:r>
      <w:proofErr w:type="spellStart"/>
      <w:r w:rsidR="00C21829" w:rsidRPr="00C21829">
        <w:rPr>
          <w:rFonts w:ascii="Arial" w:hAnsi="Arial" w:cs="Arial"/>
          <w:b/>
          <w:bCs/>
          <w:sz w:val="22"/>
          <w:szCs w:val="22"/>
        </w:rPr>
        <w:t>Interreg</w:t>
      </w:r>
      <w:proofErr w:type="spellEnd"/>
      <w:r w:rsidR="00C21829" w:rsidRPr="00C21829">
        <w:rPr>
          <w:rFonts w:ascii="Arial" w:hAnsi="Arial" w:cs="Arial"/>
          <w:b/>
          <w:bCs/>
          <w:sz w:val="22"/>
          <w:szCs w:val="22"/>
        </w:rPr>
        <w:t xml:space="preserve"> Śnieżnicki Zwornik II</w:t>
      </w:r>
      <w:r w:rsidR="00180132" w:rsidRPr="00C21829">
        <w:rPr>
          <w:rFonts w:ascii="Arial" w:hAnsi="Arial" w:cs="Arial"/>
          <w:sz w:val="22"/>
          <w:szCs w:val="22"/>
        </w:rPr>
        <w:t xml:space="preserve"> </w:t>
      </w:r>
      <w:r w:rsidRPr="00C21829">
        <w:rPr>
          <w:rFonts w:ascii="Arial" w:hAnsi="Arial" w:cs="Arial"/>
          <w:sz w:val="22"/>
          <w:szCs w:val="22"/>
        </w:rPr>
        <w:t>oświadczam</w:t>
      </w:r>
      <w:r w:rsidRPr="0077727F">
        <w:rPr>
          <w:rFonts w:ascii="Arial" w:hAnsi="Arial" w:cs="Arial"/>
          <w:sz w:val="22"/>
          <w:szCs w:val="22"/>
        </w:rPr>
        <w:t xml:space="preserve">, że informacje zawarte w </w:t>
      </w:r>
      <w:r w:rsidR="00191FFE" w:rsidRPr="0077727F">
        <w:rPr>
          <w:rFonts w:ascii="Arial" w:hAnsi="Arial" w:cs="Arial"/>
          <w:i/>
          <w:iCs/>
          <w:sz w:val="22"/>
          <w:szCs w:val="22"/>
        </w:rPr>
        <w:t>O</w:t>
      </w:r>
      <w:r w:rsidRPr="0077727F">
        <w:rPr>
          <w:rFonts w:ascii="Arial" w:hAnsi="Arial" w:cs="Arial"/>
          <w:i/>
          <w:iCs/>
          <w:sz w:val="22"/>
          <w:szCs w:val="22"/>
        </w:rPr>
        <w:t xml:space="preserve">świadczeniu o niepodleganiu wykluczeniu </w:t>
      </w:r>
      <w:r w:rsidR="00191FFE" w:rsidRPr="0077727F">
        <w:rPr>
          <w:rFonts w:ascii="Arial" w:hAnsi="Arial" w:cs="Arial"/>
          <w:i/>
          <w:iCs/>
          <w:sz w:val="22"/>
          <w:szCs w:val="22"/>
        </w:rPr>
        <w:t xml:space="preserve">oraz </w:t>
      </w:r>
      <w:r w:rsidRPr="0077727F">
        <w:rPr>
          <w:rFonts w:ascii="Arial" w:hAnsi="Arial" w:cs="Arial"/>
          <w:i/>
          <w:iCs/>
          <w:sz w:val="22"/>
          <w:szCs w:val="22"/>
        </w:rPr>
        <w:t xml:space="preserve">spełnieniu warunków udziału </w:t>
      </w:r>
      <w:r w:rsidR="00C9729A">
        <w:rPr>
          <w:rFonts w:ascii="Arial" w:hAnsi="Arial" w:cs="Arial"/>
          <w:i/>
          <w:iCs/>
          <w:sz w:val="22"/>
          <w:szCs w:val="22"/>
        </w:rPr>
        <w:br/>
      </w:r>
      <w:r w:rsidRPr="0077727F">
        <w:rPr>
          <w:rFonts w:ascii="Arial" w:hAnsi="Arial" w:cs="Arial"/>
          <w:i/>
          <w:iCs/>
          <w:sz w:val="22"/>
          <w:szCs w:val="22"/>
        </w:rPr>
        <w:t>w postępowaniu,</w:t>
      </w:r>
      <w:r w:rsidR="00191FFE" w:rsidRPr="0077727F">
        <w:rPr>
          <w:rFonts w:ascii="Arial" w:hAnsi="Arial" w:cs="Arial"/>
          <w:i/>
          <w:iCs/>
          <w:sz w:val="22"/>
          <w:szCs w:val="22"/>
        </w:rPr>
        <w:t xml:space="preserve"> </w:t>
      </w:r>
      <w:r w:rsidR="00191FFE" w:rsidRPr="0077727F">
        <w:rPr>
          <w:rFonts w:ascii="Arial" w:hAnsi="Arial" w:cs="Arial"/>
          <w:bCs/>
          <w:i/>
          <w:iCs/>
          <w:sz w:val="22"/>
          <w:szCs w:val="22"/>
        </w:rPr>
        <w:t>składanego na podstawie art. 125 ust. 1 ustawy z dnia 11 września 2019 r. Prawo zamówień publicznych</w:t>
      </w:r>
      <w:r w:rsidR="00191FFE" w:rsidRPr="0077727F">
        <w:rPr>
          <w:rFonts w:ascii="Arial" w:hAnsi="Arial" w:cs="Arial"/>
          <w:bCs/>
          <w:sz w:val="22"/>
          <w:szCs w:val="22"/>
        </w:rPr>
        <w:t>,</w:t>
      </w:r>
      <w:r w:rsidRPr="0077727F">
        <w:rPr>
          <w:rFonts w:ascii="Arial" w:hAnsi="Arial" w:cs="Arial"/>
          <w:sz w:val="22"/>
          <w:szCs w:val="22"/>
        </w:rPr>
        <w:t xml:space="preserve"> w zakresie podstaw wykluczenia wskazanych przez </w:t>
      </w:r>
      <w:r w:rsidR="00191FFE" w:rsidRPr="0077727F">
        <w:rPr>
          <w:rFonts w:ascii="Arial" w:hAnsi="Arial" w:cs="Arial"/>
          <w:sz w:val="22"/>
          <w:szCs w:val="22"/>
        </w:rPr>
        <w:t>Z</w:t>
      </w:r>
      <w:r w:rsidRPr="0077727F">
        <w:rPr>
          <w:rFonts w:ascii="Arial" w:hAnsi="Arial" w:cs="Arial"/>
          <w:sz w:val="22"/>
          <w:szCs w:val="22"/>
        </w:rPr>
        <w:t>amawiającego są aktualne.</w:t>
      </w:r>
    </w:p>
    <w:p w14:paraId="56E0D058" w14:textId="77777777" w:rsidR="006E2FAA" w:rsidRDefault="006E2FAA" w:rsidP="006E2FAA">
      <w:pPr>
        <w:pStyle w:val="Akapitzlist"/>
      </w:pPr>
    </w:p>
    <w:p w14:paraId="318EBCED" w14:textId="77777777" w:rsidR="006E2FAA" w:rsidRDefault="006E2FAA" w:rsidP="006E2FAA">
      <w:pPr>
        <w:numPr>
          <w:ilvl w:val="0"/>
          <w:numId w:val="16"/>
        </w:numPr>
        <w:suppressAutoHyphens/>
        <w:spacing w:line="276" w:lineRule="auto"/>
        <w:ind w:left="0" w:firstLine="0"/>
        <w:jc w:val="both"/>
        <w:rPr>
          <w:sz w:val="22"/>
          <w:szCs w:val="22"/>
        </w:rPr>
      </w:pPr>
    </w:p>
    <w:p w14:paraId="36575A68" w14:textId="77777777" w:rsidR="006E2FAA" w:rsidRDefault="006E2FAA" w:rsidP="006E2FAA">
      <w:pPr>
        <w:numPr>
          <w:ilvl w:val="0"/>
          <w:numId w:val="16"/>
        </w:numPr>
        <w:suppressAutoHyphens/>
        <w:spacing w:line="276" w:lineRule="auto"/>
        <w:ind w:left="0" w:firstLine="0"/>
        <w:jc w:val="both"/>
        <w:rPr>
          <w:sz w:val="22"/>
          <w:szCs w:val="22"/>
        </w:rPr>
      </w:pPr>
    </w:p>
    <w:p w14:paraId="6F8656C9" w14:textId="77777777" w:rsidR="004A40B7" w:rsidRPr="00F11CAD" w:rsidRDefault="004A40B7" w:rsidP="004A40B7">
      <w:pPr>
        <w:jc w:val="both"/>
        <w:rPr>
          <w:sz w:val="22"/>
          <w:szCs w:val="22"/>
        </w:rPr>
      </w:pPr>
    </w:p>
    <w:p w14:paraId="0FBC4E64" w14:textId="77777777" w:rsidR="004A40B7" w:rsidRPr="00F11CAD" w:rsidRDefault="004A40B7" w:rsidP="004A40B7">
      <w:pPr>
        <w:jc w:val="both"/>
        <w:rPr>
          <w:sz w:val="22"/>
          <w:szCs w:val="22"/>
        </w:rPr>
      </w:pPr>
    </w:p>
    <w:p w14:paraId="46EC4569" w14:textId="77777777" w:rsidR="006F5028" w:rsidRPr="00D17953" w:rsidRDefault="006F5028" w:rsidP="006F5028">
      <w:pPr>
        <w:spacing w:line="276" w:lineRule="auto"/>
        <w:ind w:left="3969"/>
        <w:rPr>
          <w:sz w:val="18"/>
          <w:szCs w:val="18"/>
        </w:rPr>
      </w:pPr>
      <w:r w:rsidRPr="00D17953">
        <w:rPr>
          <w:sz w:val="18"/>
          <w:szCs w:val="18"/>
        </w:rPr>
        <w:t>.........................................................................................</w:t>
      </w:r>
    </w:p>
    <w:p w14:paraId="712FB2AB" w14:textId="77777777" w:rsidR="006F5028" w:rsidRPr="00D17953" w:rsidRDefault="006F5028" w:rsidP="006F5028">
      <w:pPr>
        <w:spacing w:line="276" w:lineRule="auto"/>
        <w:ind w:left="4536" w:firstLine="278"/>
        <w:rPr>
          <w:sz w:val="18"/>
          <w:szCs w:val="18"/>
        </w:rPr>
      </w:pPr>
      <w:r w:rsidRPr="00D17953">
        <w:rPr>
          <w:sz w:val="18"/>
          <w:szCs w:val="18"/>
        </w:rPr>
        <w:t>Imię i nazwisko podpisującego/</w:t>
      </w:r>
      <w:proofErr w:type="spellStart"/>
      <w:r w:rsidRPr="00D17953">
        <w:rPr>
          <w:sz w:val="18"/>
          <w:szCs w:val="18"/>
        </w:rPr>
        <w:t>cych</w:t>
      </w:r>
      <w:proofErr w:type="spellEnd"/>
    </w:p>
    <w:p w14:paraId="17733BD4" w14:textId="77777777" w:rsidR="006F5028" w:rsidRDefault="006F5028" w:rsidP="006F5028">
      <w:pPr>
        <w:pStyle w:val="BodyText21"/>
        <w:spacing w:line="276" w:lineRule="auto"/>
        <w:rPr>
          <w:sz w:val="18"/>
          <w:szCs w:val="18"/>
        </w:rPr>
      </w:pPr>
    </w:p>
    <w:p w14:paraId="27E622E6" w14:textId="42D58F39" w:rsidR="004A40B7" w:rsidRPr="00F11CAD" w:rsidRDefault="004A40B7" w:rsidP="00463081">
      <w:pPr>
        <w:spacing w:line="276" w:lineRule="auto"/>
        <w:ind w:left="5812"/>
        <w:jc w:val="center"/>
        <w:rPr>
          <w:sz w:val="22"/>
          <w:szCs w:val="22"/>
        </w:rPr>
      </w:pPr>
    </w:p>
    <w:p w14:paraId="15E443FE" w14:textId="71112948" w:rsidR="004A40B7" w:rsidRPr="00F11CAD" w:rsidRDefault="004A40B7" w:rsidP="00463081">
      <w:pPr>
        <w:spacing w:line="276" w:lineRule="auto"/>
        <w:ind w:left="5812"/>
        <w:jc w:val="center"/>
        <w:rPr>
          <w:sz w:val="22"/>
          <w:szCs w:val="22"/>
        </w:rPr>
      </w:pPr>
    </w:p>
    <w:p w14:paraId="1FBD334E" w14:textId="77777777" w:rsidR="00191FFE" w:rsidRDefault="00191FFE" w:rsidP="00191FFE">
      <w:pPr>
        <w:numPr>
          <w:ilvl w:val="0"/>
          <w:numId w:val="16"/>
        </w:numPr>
        <w:suppressAutoHyphens/>
        <w:spacing w:line="276" w:lineRule="auto"/>
        <w:ind w:left="0" w:firstLine="0"/>
        <w:jc w:val="both"/>
        <w:rPr>
          <w:sz w:val="22"/>
          <w:szCs w:val="22"/>
        </w:rPr>
      </w:pPr>
    </w:p>
    <w:p w14:paraId="3D380DD5" w14:textId="77777777" w:rsidR="00191FFE" w:rsidRDefault="00191FFE" w:rsidP="00191FFE">
      <w:pPr>
        <w:numPr>
          <w:ilvl w:val="0"/>
          <w:numId w:val="16"/>
        </w:numPr>
        <w:suppressAutoHyphens/>
        <w:spacing w:line="276" w:lineRule="auto"/>
        <w:ind w:left="0" w:firstLine="0"/>
        <w:jc w:val="both"/>
        <w:rPr>
          <w:sz w:val="22"/>
          <w:szCs w:val="22"/>
        </w:rPr>
      </w:pPr>
    </w:p>
    <w:p w14:paraId="44ECFF1F" w14:textId="77777777" w:rsidR="00191FFE" w:rsidRDefault="00191FFE" w:rsidP="00191FFE">
      <w:pPr>
        <w:numPr>
          <w:ilvl w:val="0"/>
          <w:numId w:val="16"/>
        </w:numPr>
        <w:suppressAutoHyphens/>
        <w:spacing w:line="276" w:lineRule="auto"/>
        <w:ind w:left="0" w:firstLine="0"/>
        <w:jc w:val="both"/>
        <w:rPr>
          <w:sz w:val="22"/>
          <w:szCs w:val="22"/>
        </w:rPr>
      </w:pPr>
    </w:p>
    <w:p w14:paraId="3348E28A" w14:textId="4DD8936E" w:rsidR="00191FFE" w:rsidRPr="000473BB" w:rsidRDefault="00191FFE" w:rsidP="00191FFE">
      <w:pPr>
        <w:numPr>
          <w:ilvl w:val="0"/>
          <w:numId w:val="16"/>
        </w:numPr>
        <w:suppressAutoHyphens/>
        <w:spacing w:line="276" w:lineRule="auto"/>
        <w:ind w:left="0" w:firstLine="0"/>
        <w:jc w:val="both"/>
        <w:rPr>
          <w:rFonts w:ascii="Arial" w:hAnsi="Arial" w:cs="Arial"/>
          <w:i/>
          <w:iCs/>
          <w:sz w:val="16"/>
          <w:szCs w:val="16"/>
        </w:rPr>
      </w:pPr>
      <w:r w:rsidRPr="000473BB">
        <w:rPr>
          <w:rFonts w:ascii="Arial" w:hAnsi="Arial" w:cs="Arial"/>
          <w:i/>
          <w:iCs/>
          <w:sz w:val="16"/>
          <w:szCs w:val="16"/>
        </w:rPr>
        <w:t>* Na podstawie §3 Rozporządzenia Ministra Rozwoju, Pracy i Technologii z dnia 23 grudnia 2020 r. w sprawie podmiotowych środków dowodowy</w:t>
      </w:r>
    </w:p>
    <w:p w14:paraId="7EC3B0AC" w14:textId="77777777" w:rsidR="004A40B7" w:rsidRDefault="004A40B7" w:rsidP="006F5028">
      <w:pPr>
        <w:spacing w:line="276" w:lineRule="auto"/>
        <w:rPr>
          <w:sz w:val="22"/>
          <w:szCs w:val="22"/>
        </w:rPr>
      </w:pPr>
    </w:p>
    <w:p w14:paraId="244C88D8" w14:textId="77777777" w:rsidR="00A14B68" w:rsidRDefault="00A14B68" w:rsidP="006F5028">
      <w:pPr>
        <w:spacing w:line="276" w:lineRule="auto"/>
        <w:rPr>
          <w:sz w:val="22"/>
          <w:szCs w:val="22"/>
        </w:rPr>
      </w:pPr>
    </w:p>
    <w:p w14:paraId="30729C21" w14:textId="77777777" w:rsidR="001D32C7" w:rsidRDefault="001D32C7" w:rsidP="006F5028">
      <w:pPr>
        <w:spacing w:line="276" w:lineRule="auto"/>
        <w:rPr>
          <w:sz w:val="22"/>
          <w:szCs w:val="22"/>
        </w:rPr>
      </w:pPr>
    </w:p>
    <w:p w14:paraId="1D2D9160" w14:textId="77777777" w:rsidR="001D32C7" w:rsidRDefault="001D32C7" w:rsidP="006F5028">
      <w:pPr>
        <w:spacing w:line="276" w:lineRule="auto"/>
        <w:rPr>
          <w:sz w:val="22"/>
          <w:szCs w:val="22"/>
        </w:rPr>
      </w:pPr>
    </w:p>
    <w:p w14:paraId="0C5F1EBD" w14:textId="77777777" w:rsidR="001D32C7" w:rsidRDefault="001D32C7" w:rsidP="006F5028">
      <w:pPr>
        <w:spacing w:line="276" w:lineRule="auto"/>
        <w:rPr>
          <w:rFonts w:ascii="Arial" w:hAnsi="Arial" w:cs="Arial"/>
          <w:b/>
          <w:i/>
          <w:sz w:val="18"/>
          <w:szCs w:val="18"/>
        </w:rPr>
      </w:pPr>
      <w:r>
        <w:rPr>
          <w:rFonts w:ascii="Arial" w:hAnsi="Arial" w:cs="Arial"/>
          <w:b/>
          <w:i/>
          <w:sz w:val="18"/>
          <w:szCs w:val="18"/>
        </w:rPr>
        <w:t>UWAGA</w:t>
      </w:r>
    </w:p>
    <w:p w14:paraId="25E25013" w14:textId="2EB261CF" w:rsidR="00A14B68" w:rsidRPr="001D32C7" w:rsidRDefault="00A14B68" w:rsidP="006F5028">
      <w:pPr>
        <w:spacing w:line="276" w:lineRule="auto"/>
        <w:rPr>
          <w:bCs/>
          <w:sz w:val="22"/>
          <w:szCs w:val="22"/>
        </w:rPr>
      </w:pPr>
      <w:r w:rsidRPr="001D32C7">
        <w:rPr>
          <w:rFonts w:ascii="Arial" w:hAnsi="Arial" w:cs="Arial"/>
          <w:bCs/>
          <w:i/>
          <w:sz w:val="18"/>
          <w:szCs w:val="18"/>
        </w:rPr>
        <w:t xml:space="preserve">dokument należy podpisać kwalifikowanym podpisem elektronicznym, </w:t>
      </w:r>
      <w:r w:rsidRPr="001D32C7">
        <w:rPr>
          <w:rFonts w:ascii="Arial" w:hAnsi="Arial" w:cs="Arial"/>
          <w:bCs/>
          <w:color w:val="000000"/>
          <w:sz w:val="18"/>
          <w:szCs w:val="18"/>
        </w:rPr>
        <w:t>podpisem zaufanym lub podpisem osobistym</w:t>
      </w:r>
      <w:r w:rsidRPr="001D32C7">
        <w:rPr>
          <w:rFonts w:ascii="Arial" w:hAnsi="Arial" w:cs="Arial"/>
          <w:bCs/>
          <w:i/>
          <w:sz w:val="18"/>
          <w:szCs w:val="18"/>
        </w:rPr>
        <w:t xml:space="preserve"> przez osobę lub osoby umocowane do złożenia podpisu w imieniu Wykonawcy</w:t>
      </w:r>
    </w:p>
    <w:sectPr w:rsidR="00A14B68" w:rsidRPr="001D32C7" w:rsidSect="00463081">
      <w:headerReference w:type="default" r:id="rId7"/>
      <w:footerReference w:type="default" r:id="rId8"/>
      <w:type w:val="continuous"/>
      <w:pgSz w:w="11906" w:h="16838" w:code="9"/>
      <w:pgMar w:top="1525" w:right="1077" w:bottom="1440" w:left="1134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E996BE" w14:textId="77777777" w:rsidR="00B155B8" w:rsidRDefault="00B155B8" w:rsidP="008C1E46">
      <w:pPr>
        <w:outlineLvl w:val="5"/>
        <w:rPr>
          <w:rFonts w:ascii="Calibri" w:hAnsi="Calibri"/>
        </w:rPr>
      </w:pPr>
      <w:r>
        <w:rPr>
          <w:rFonts w:ascii="Calibri" w:hAnsi="Calibri"/>
        </w:rPr>
        <w:separator/>
      </w:r>
    </w:p>
  </w:endnote>
  <w:endnote w:type="continuationSeparator" w:id="0">
    <w:p w14:paraId="4F1DBE08" w14:textId="77777777" w:rsidR="00B155B8" w:rsidRDefault="00B155B8" w:rsidP="008C1E46">
      <w:pPr>
        <w:outlineLvl w:val="5"/>
        <w:rPr>
          <w:rFonts w:ascii="Calibri" w:hAnsi="Calibri"/>
        </w:rPr>
      </w:pPr>
      <w:r>
        <w:rPr>
          <w:rFonts w:ascii="Calibri" w:hAnsi="Calibri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DEEC01" w14:textId="6B526722" w:rsidR="00A43646" w:rsidRDefault="00A43646" w:rsidP="00E72FFC">
    <w:pPr>
      <w:pStyle w:val="Stopka"/>
    </w:pPr>
  </w:p>
  <w:p w14:paraId="534B7CF6" w14:textId="1205BBB7" w:rsidR="00E72FFC" w:rsidRDefault="00E72FFC" w:rsidP="00E72FFC">
    <w:pPr>
      <w:pStyle w:val="Stopka"/>
    </w:pPr>
  </w:p>
  <w:p w14:paraId="00FF26DD" w14:textId="77777777" w:rsidR="00E72FFC" w:rsidRPr="00E72FFC" w:rsidRDefault="00E72FFC" w:rsidP="00E72FF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064E5D" w14:textId="77777777" w:rsidR="00B155B8" w:rsidRDefault="00B155B8" w:rsidP="008C1E46">
      <w:pPr>
        <w:outlineLvl w:val="5"/>
        <w:rPr>
          <w:rFonts w:ascii="Calibri" w:hAnsi="Calibri"/>
        </w:rPr>
      </w:pPr>
      <w:r>
        <w:rPr>
          <w:rFonts w:ascii="Calibri" w:hAnsi="Calibri"/>
        </w:rPr>
        <w:separator/>
      </w:r>
    </w:p>
  </w:footnote>
  <w:footnote w:type="continuationSeparator" w:id="0">
    <w:p w14:paraId="4233BAD3" w14:textId="77777777" w:rsidR="00B155B8" w:rsidRDefault="00B155B8" w:rsidP="008C1E46">
      <w:pPr>
        <w:outlineLvl w:val="5"/>
        <w:rPr>
          <w:rFonts w:ascii="Calibri" w:hAnsi="Calibri"/>
        </w:rPr>
      </w:pPr>
      <w:r>
        <w:rPr>
          <w:rFonts w:ascii="Calibri" w:hAnsi="Calibri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3C76F5" w14:textId="77777777" w:rsidR="006E2FAA" w:rsidRDefault="006E2FAA" w:rsidP="00A85FE3">
    <w:pPr>
      <w:tabs>
        <w:tab w:val="left" w:pos="2835"/>
        <w:tab w:val="center" w:pos="4536"/>
        <w:tab w:val="right" w:pos="9072"/>
      </w:tabs>
      <w:jc w:val="right"/>
      <w:rPr>
        <w:b/>
        <w:sz w:val="16"/>
        <w:szCs w:val="16"/>
      </w:rPr>
    </w:pPr>
  </w:p>
  <w:p w14:paraId="0D936158" w14:textId="3EBCCA9F" w:rsidR="00A85FE3" w:rsidRPr="00C21829" w:rsidRDefault="00A85FE3" w:rsidP="00A85FE3">
    <w:pPr>
      <w:tabs>
        <w:tab w:val="left" w:pos="2835"/>
        <w:tab w:val="center" w:pos="4536"/>
        <w:tab w:val="right" w:pos="9072"/>
      </w:tabs>
      <w:jc w:val="right"/>
      <w:rPr>
        <w:rFonts w:ascii="Arial" w:hAnsi="Arial" w:cs="Arial"/>
        <w:sz w:val="16"/>
        <w:szCs w:val="16"/>
      </w:rPr>
    </w:pPr>
    <w:r w:rsidRPr="000C0F69">
      <w:rPr>
        <w:rFonts w:ascii="Arial" w:hAnsi="Arial" w:cs="Arial"/>
        <w:b/>
        <w:sz w:val="16"/>
        <w:szCs w:val="16"/>
      </w:rPr>
      <w:t xml:space="preserve">Załącznik nr </w:t>
    </w:r>
    <w:r w:rsidR="00C21829">
      <w:rPr>
        <w:rFonts w:ascii="Arial" w:hAnsi="Arial" w:cs="Arial"/>
        <w:b/>
        <w:sz w:val="16"/>
        <w:szCs w:val="16"/>
      </w:rPr>
      <w:t>5</w:t>
    </w:r>
    <w:r w:rsidRPr="000C0F69">
      <w:rPr>
        <w:rFonts w:ascii="Arial" w:hAnsi="Arial" w:cs="Arial"/>
        <w:sz w:val="16"/>
        <w:szCs w:val="16"/>
      </w:rPr>
      <w:t xml:space="preserve"> do </w:t>
    </w:r>
    <w:r w:rsidRPr="00C21829">
      <w:rPr>
        <w:rFonts w:ascii="Arial" w:hAnsi="Arial" w:cs="Arial"/>
        <w:sz w:val="16"/>
        <w:szCs w:val="16"/>
      </w:rPr>
      <w:t>SIWZ dla zadania:</w:t>
    </w:r>
  </w:p>
  <w:p w14:paraId="4154A5E9" w14:textId="58DE8296" w:rsidR="0077727F" w:rsidRPr="00C21829" w:rsidRDefault="00C21829" w:rsidP="0077727F">
    <w:pPr>
      <w:pStyle w:val="Nagwek"/>
      <w:tabs>
        <w:tab w:val="clear" w:pos="9072"/>
      </w:tabs>
      <w:ind w:right="-1"/>
      <w:jc w:val="right"/>
      <w:rPr>
        <w:rFonts w:ascii="Arial" w:hAnsi="Arial" w:cs="Arial"/>
        <w:sz w:val="16"/>
        <w:szCs w:val="16"/>
      </w:rPr>
    </w:pPr>
    <w:r w:rsidRPr="00C21829">
      <w:rPr>
        <w:rFonts w:ascii="Arial" w:hAnsi="Arial" w:cs="Arial"/>
        <w:sz w:val="16"/>
        <w:szCs w:val="16"/>
      </w:rPr>
      <w:t xml:space="preserve">Wypas owiec na pograniczu polsko-czeskim na potrzeby projektu </w:t>
    </w:r>
    <w:proofErr w:type="spellStart"/>
    <w:r w:rsidRPr="00C21829">
      <w:rPr>
        <w:rFonts w:ascii="Arial" w:hAnsi="Arial" w:cs="Arial"/>
        <w:sz w:val="16"/>
        <w:szCs w:val="16"/>
      </w:rPr>
      <w:t>Interreg</w:t>
    </w:r>
    <w:proofErr w:type="spellEnd"/>
    <w:r w:rsidRPr="00C21829">
      <w:rPr>
        <w:rFonts w:ascii="Arial" w:hAnsi="Arial" w:cs="Arial"/>
        <w:sz w:val="16"/>
        <w:szCs w:val="16"/>
      </w:rPr>
      <w:t xml:space="preserve"> Śnieżnicki Zwornik II</w:t>
    </w:r>
    <w:r w:rsidR="0077727F" w:rsidRPr="00C21829">
      <w:rPr>
        <w:rFonts w:ascii="Arial" w:hAnsi="Arial" w:cs="Arial"/>
        <w:sz w:val="16"/>
        <w:szCs w:val="16"/>
      </w:rPr>
      <w:t xml:space="preserve"> </w:t>
    </w:r>
  </w:p>
  <w:p w14:paraId="22AAFA28" w14:textId="7A4EED23" w:rsidR="00A85FE3" w:rsidRDefault="00A85FE3" w:rsidP="00A85FE3">
    <w:pPr>
      <w:pBdr>
        <w:bottom w:val="single" w:sz="4" w:space="2" w:color="auto"/>
      </w:pBdr>
      <w:tabs>
        <w:tab w:val="center" w:pos="4536"/>
      </w:tabs>
      <w:jc w:val="right"/>
      <w:rPr>
        <w:rFonts w:ascii="Arial" w:hAnsi="Arial" w:cs="Arial"/>
        <w:b/>
        <w:bCs/>
        <w:sz w:val="16"/>
        <w:szCs w:val="16"/>
      </w:rPr>
    </w:pPr>
    <w:r w:rsidRPr="00C21829">
      <w:rPr>
        <w:rFonts w:ascii="Arial" w:hAnsi="Arial" w:cs="Arial"/>
        <w:b/>
        <w:bCs/>
        <w:sz w:val="16"/>
        <w:szCs w:val="16"/>
      </w:rPr>
      <w:t>WOA</w:t>
    </w:r>
    <w:r w:rsidRPr="000C0F69">
      <w:rPr>
        <w:rFonts w:ascii="Arial" w:hAnsi="Arial" w:cs="Arial"/>
        <w:b/>
        <w:bCs/>
        <w:sz w:val="16"/>
        <w:szCs w:val="16"/>
      </w:rPr>
      <w:t>.261.</w:t>
    </w:r>
    <w:r w:rsidR="0009169F">
      <w:rPr>
        <w:rFonts w:ascii="Arial" w:hAnsi="Arial" w:cs="Arial"/>
        <w:b/>
        <w:bCs/>
        <w:sz w:val="16"/>
        <w:szCs w:val="16"/>
      </w:rPr>
      <w:t>5</w:t>
    </w:r>
    <w:r w:rsidRPr="000C0F69">
      <w:rPr>
        <w:rFonts w:ascii="Arial" w:hAnsi="Arial" w:cs="Arial"/>
        <w:b/>
        <w:bCs/>
        <w:sz w:val="16"/>
        <w:szCs w:val="16"/>
      </w:rPr>
      <w:t>.</w:t>
    </w:r>
    <w:r w:rsidR="000C0F69">
      <w:rPr>
        <w:rFonts w:ascii="Arial" w:hAnsi="Arial" w:cs="Arial"/>
        <w:b/>
        <w:bCs/>
        <w:sz w:val="16"/>
        <w:szCs w:val="16"/>
      </w:rPr>
      <w:t>202</w:t>
    </w:r>
    <w:r w:rsidR="00C21829">
      <w:rPr>
        <w:rFonts w:ascii="Arial" w:hAnsi="Arial" w:cs="Arial"/>
        <w:b/>
        <w:bCs/>
        <w:sz w:val="16"/>
        <w:szCs w:val="16"/>
      </w:rPr>
      <w:t>6</w:t>
    </w:r>
  </w:p>
  <w:p w14:paraId="01BD83BB" w14:textId="77777777" w:rsidR="00FF3009" w:rsidRDefault="00FF3009" w:rsidP="00A85FE3">
    <w:pPr>
      <w:pBdr>
        <w:bottom w:val="single" w:sz="4" w:space="2" w:color="auto"/>
      </w:pBdr>
      <w:tabs>
        <w:tab w:val="center" w:pos="4536"/>
      </w:tabs>
      <w:jc w:val="right"/>
      <w:rPr>
        <w:rFonts w:ascii="Arial" w:hAnsi="Arial" w:cs="Arial"/>
        <w:b/>
        <w:bCs/>
        <w:sz w:val="16"/>
        <w:szCs w:val="16"/>
      </w:rPr>
    </w:pPr>
  </w:p>
  <w:p w14:paraId="07AFEB88" w14:textId="77777777" w:rsidR="00FF3009" w:rsidRPr="000C0F69" w:rsidRDefault="00FF3009" w:rsidP="00A85FE3">
    <w:pPr>
      <w:pBdr>
        <w:bottom w:val="single" w:sz="4" w:space="2" w:color="auto"/>
      </w:pBdr>
      <w:tabs>
        <w:tab w:val="center" w:pos="4536"/>
      </w:tabs>
      <w:jc w:val="right"/>
      <w:rPr>
        <w:rFonts w:ascii="Arial" w:hAnsi="Arial" w:cs="Arial"/>
        <w:bCs/>
        <w:sz w:val="16"/>
        <w:szCs w:val="16"/>
      </w:rPr>
    </w:pPr>
  </w:p>
  <w:p w14:paraId="144B8D73" w14:textId="023FED2D" w:rsidR="00A85FE3" w:rsidRPr="000A5FB2" w:rsidRDefault="00A85FE3" w:rsidP="00A85FE3">
    <w:pPr>
      <w:pBdr>
        <w:bottom w:val="single" w:sz="4" w:space="2" w:color="auto"/>
      </w:pBdr>
      <w:tabs>
        <w:tab w:val="center" w:pos="4536"/>
      </w:tabs>
      <w:jc w:val="center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OŚWIADCZENIE WYKONAWCY</w:t>
    </w:r>
    <w:r w:rsidR="003A3BB3">
      <w:rPr>
        <w:rFonts w:ascii="Arial" w:hAnsi="Arial" w:cs="Arial"/>
        <w:b/>
        <w:sz w:val="18"/>
        <w:szCs w:val="18"/>
      </w:rPr>
      <w:t xml:space="preserve"> O AKTUALNOŚCI INFORMACJI</w:t>
    </w:r>
  </w:p>
  <w:p w14:paraId="24BE0F16" w14:textId="0A76E09B" w:rsidR="00B71AC4" w:rsidRPr="006E3822" w:rsidRDefault="00B71AC4" w:rsidP="00B71AC4">
    <w:pPr>
      <w:pStyle w:val="Nagwek"/>
      <w:tabs>
        <w:tab w:val="clear" w:pos="9072"/>
      </w:tabs>
      <w:ind w:right="-1"/>
      <w:jc w:val="right"/>
      <w:rPr>
        <w:b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5"/>
    <w:multiLevelType w:val="singleLevel"/>
    <w:tmpl w:val="00A8A862"/>
    <w:name w:val="WW8Num5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Arial" w:hAnsi="Arial" w:cs="Arial"/>
        <w:b/>
      </w:rPr>
    </w:lvl>
  </w:abstractNum>
  <w:abstractNum w:abstractNumId="3" w15:restartNumberingAfterBreak="0">
    <w:nsid w:val="0000000C"/>
    <w:multiLevelType w:val="single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</w:abstractNum>
  <w:abstractNum w:abstractNumId="4" w15:restartNumberingAfterBreak="0">
    <w:nsid w:val="044509D7"/>
    <w:multiLevelType w:val="multilevel"/>
    <w:tmpl w:val="7E88B886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  <w:b/>
        <w:bCs/>
        <w:i w:val="0"/>
        <w:iCs/>
        <w:sz w:val="18"/>
        <w:szCs w:val="18"/>
      </w:rPr>
    </w:lvl>
    <w:lvl w:ilvl="1">
      <w:start w:val="1"/>
      <w:numFmt w:val="decimal"/>
      <w:isLgl/>
      <w:lvlText w:val="%2.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2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04" w:hanging="1440"/>
      </w:pPr>
      <w:rPr>
        <w:rFonts w:hint="default"/>
      </w:rPr>
    </w:lvl>
  </w:abstractNum>
  <w:abstractNum w:abstractNumId="5" w15:restartNumberingAfterBreak="0">
    <w:nsid w:val="098C7211"/>
    <w:multiLevelType w:val="hybridMultilevel"/>
    <w:tmpl w:val="0C54521C"/>
    <w:lvl w:ilvl="0" w:tplc="CD2C8E0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AB69BE"/>
    <w:multiLevelType w:val="hybridMultilevel"/>
    <w:tmpl w:val="BA7CBC16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21740744"/>
    <w:multiLevelType w:val="hybridMultilevel"/>
    <w:tmpl w:val="03E81654"/>
    <w:lvl w:ilvl="0" w:tplc="D19870BA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28CF4ED7"/>
    <w:multiLevelType w:val="hybridMultilevel"/>
    <w:tmpl w:val="D61EF6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16232B"/>
    <w:multiLevelType w:val="hybridMultilevel"/>
    <w:tmpl w:val="25408E4A"/>
    <w:lvl w:ilvl="0" w:tplc="307C7D64">
      <w:start w:val="8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cs="Times New Roman" w:hint="default"/>
      </w:rPr>
    </w:lvl>
    <w:lvl w:ilvl="1" w:tplc="04090019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44143980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  <w:sz w:val="22"/>
        <w:szCs w:val="22"/>
      </w:r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" w15:restartNumberingAfterBreak="0">
    <w:nsid w:val="410D6277"/>
    <w:multiLevelType w:val="hybridMultilevel"/>
    <w:tmpl w:val="664A95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A2716C"/>
    <w:multiLevelType w:val="hybridMultilevel"/>
    <w:tmpl w:val="0340F2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807243"/>
    <w:multiLevelType w:val="hybridMultilevel"/>
    <w:tmpl w:val="A2B0B060"/>
    <w:lvl w:ilvl="0" w:tplc="99E20A9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057127"/>
    <w:multiLevelType w:val="hybridMultilevel"/>
    <w:tmpl w:val="664A95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9D0647"/>
    <w:multiLevelType w:val="hybridMultilevel"/>
    <w:tmpl w:val="BFB8712E"/>
    <w:lvl w:ilvl="0" w:tplc="57722B3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0FC35C7"/>
    <w:multiLevelType w:val="hybridMultilevel"/>
    <w:tmpl w:val="AE1262C8"/>
    <w:lvl w:ilvl="0" w:tplc="0CCEB9E2">
      <w:start w:val="1"/>
      <w:numFmt w:val="decimal"/>
      <w:lvlText w:val="%1)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73303641"/>
    <w:multiLevelType w:val="hybridMultilevel"/>
    <w:tmpl w:val="5510C39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73710FBD"/>
    <w:multiLevelType w:val="hybridMultilevel"/>
    <w:tmpl w:val="70FE44D4"/>
    <w:name w:val="WW8Num143222"/>
    <w:lvl w:ilvl="0" w:tplc="E4F0544E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7DAC7089"/>
    <w:multiLevelType w:val="hybridMultilevel"/>
    <w:tmpl w:val="0340F2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1402332">
    <w:abstractNumId w:val="9"/>
  </w:num>
  <w:num w:numId="2" w16cid:durableId="64882585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78241416">
    <w:abstractNumId w:val="10"/>
  </w:num>
  <w:num w:numId="4" w16cid:durableId="780881662">
    <w:abstractNumId w:val="13"/>
  </w:num>
  <w:num w:numId="5" w16cid:durableId="1191525313">
    <w:abstractNumId w:val="4"/>
  </w:num>
  <w:num w:numId="6" w16cid:durableId="1682245528">
    <w:abstractNumId w:val="12"/>
  </w:num>
  <w:num w:numId="7" w16cid:durableId="1919901837">
    <w:abstractNumId w:val="17"/>
  </w:num>
  <w:num w:numId="8" w16cid:durableId="1342705933">
    <w:abstractNumId w:val="7"/>
  </w:num>
  <w:num w:numId="9" w16cid:durableId="993290792">
    <w:abstractNumId w:val="9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613786452">
    <w:abstractNumId w:val="16"/>
  </w:num>
  <w:num w:numId="11" w16cid:durableId="1291521046">
    <w:abstractNumId w:val="5"/>
  </w:num>
  <w:num w:numId="12" w16cid:durableId="1396976855">
    <w:abstractNumId w:val="8"/>
  </w:num>
  <w:num w:numId="13" w16cid:durableId="1461217706">
    <w:abstractNumId w:val="11"/>
  </w:num>
  <w:num w:numId="14" w16cid:durableId="183946766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193108842">
    <w:abstractNumId w:val="18"/>
  </w:num>
  <w:num w:numId="16" w16cid:durableId="1390154926">
    <w:abstractNumId w:val="0"/>
  </w:num>
  <w:num w:numId="17" w16cid:durableId="1348168916">
    <w:abstractNumId w:val="6"/>
  </w:num>
  <w:num w:numId="18" w16cid:durableId="1450735414">
    <w:abstractNumId w:val="15"/>
  </w:num>
  <w:num w:numId="19" w16cid:durableId="1653093813">
    <w:abstractNumId w:val="1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4BE8"/>
    <w:rsid w:val="00007F1B"/>
    <w:rsid w:val="00013550"/>
    <w:rsid w:val="000153AE"/>
    <w:rsid w:val="00020911"/>
    <w:rsid w:val="00021B4D"/>
    <w:rsid w:val="00023022"/>
    <w:rsid w:val="00024AA2"/>
    <w:rsid w:val="0002543D"/>
    <w:rsid w:val="00026D3B"/>
    <w:rsid w:val="0003300F"/>
    <w:rsid w:val="00034BE8"/>
    <w:rsid w:val="0003563B"/>
    <w:rsid w:val="00045D8A"/>
    <w:rsid w:val="000473BB"/>
    <w:rsid w:val="00057FD1"/>
    <w:rsid w:val="00065BF0"/>
    <w:rsid w:val="00066AC3"/>
    <w:rsid w:val="00076F6E"/>
    <w:rsid w:val="00080779"/>
    <w:rsid w:val="00083C35"/>
    <w:rsid w:val="00090210"/>
    <w:rsid w:val="00090B1C"/>
    <w:rsid w:val="0009169F"/>
    <w:rsid w:val="00095D09"/>
    <w:rsid w:val="000A2104"/>
    <w:rsid w:val="000A7214"/>
    <w:rsid w:val="000B005B"/>
    <w:rsid w:val="000B01EB"/>
    <w:rsid w:val="000B1642"/>
    <w:rsid w:val="000C0F69"/>
    <w:rsid w:val="000C3406"/>
    <w:rsid w:val="000C347F"/>
    <w:rsid w:val="000C7EBC"/>
    <w:rsid w:val="000D0FE2"/>
    <w:rsid w:val="000D5CF6"/>
    <w:rsid w:val="000E1F2C"/>
    <w:rsid w:val="000E72D5"/>
    <w:rsid w:val="000F10A0"/>
    <w:rsid w:val="000F422B"/>
    <w:rsid w:val="000F5129"/>
    <w:rsid w:val="0011188C"/>
    <w:rsid w:val="001146F6"/>
    <w:rsid w:val="001221C5"/>
    <w:rsid w:val="00122824"/>
    <w:rsid w:val="00123391"/>
    <w:rsid w:val="00132D30"/>
    <w:rsid w:val="001342C4"/>
    <w:rsid w:val="00153AF3"/>
    <w:rsid w:val="00157107"/>
    <w:rsid w:val="001602DA"/>
    <w:rsid w:val="00161B9A"/>
    <w:rsid w:val="00170FFD"/>
    <w:rsid w:val="001711A0"/>
    <w:rsid w:val="00177628"/>
    <w:rsid w:val="00180132"/>
    <w:rsid w:val="00181E5E"/>
    <w:rsid w:val="00190E0E"/>
    <w:rsid w:val="00191FFE"/>
    <w:rsid w:val="00192AD2"/>
    <w:rsid w:val="0019392F"/>
    <w:rsid w:val="001943F0"/>
    <w:rsid w:val="00197F6A"/>
    <w:rsid w:val="001A141C"/>
    <w:rsid w:val="001B0F37"/>
    <w:rsid w:val="001B2029"/>
    <w:rsid w:val="001B47C6"/>
    <w:rsid w:val="001D32C7"/>
    <w:rsid w:val="001D430D"/>
    <w:rsid w:val="001D66F3"/>
    <w:rsid w:val="001E3C27"/>
    <w:rsid w:val="001E615A"/>
    <w:rsid w:val="001E6883"/>
    <w:rsid w:val="001F0ECB"/>
    <w:rsid w:val="001F1100"/>
    <w:rsid w:val="00207324"/>
    <w:rsid w:val="00211E2C"/>
    <w:rsid w:val="002128BF"/>
    <w:rsid w:val="002135FA"/>
    <w:rsid w:val="00214D1F"/>
    <w:rsid w:val="00220A79"/>
    <w:rsid w:val="0023206B"/>
    <w:rsid w:val="00232094"/>
    <w:rsid w:val="00233CCC"/>
    <w:rsid w:val="00234C28"/>
    <w:rsid w:val="00237654"/>
    <w:rsid w:val="00241542"/>
    <w:rsid w:val="00245970"/>
    <w:rsid w:val="00261EA0"/>
    <w:rsid w:val="002763A7"/>
    <w:rsid w:val="00277CE9"/>
    <w:rsid w:val="0029184C"/>
    <w:rsid w:val="00291991"/>
    <w:rsid w:val="00293A6C"/>
    <w:rsid w:val="002B3E4F"/>
    <w:rsid w:val="002B50DF"/>
    <w:rsid w:val="002B6C70"/>
    <w:rsid w:val="002C2852"/>
    <w:rsid w:val="002C70E8"/>
    <w:rsid w:val="002E06BC"/>
    <w:rsid w:val="002F21FD"/>
    <w:rsid w:val="0030180C"/>
    <w:rsid w:val="00301DA0"/>
    <w:rsid w:val="00315676"/>
    <w:rsid w:val="003179F7"/>
    <w:rsid w:val="00322C06"/>
    <w:rsid w:val="00340E3E"/>
    <w:rsid w:val="003431E8"/>
    <w:rsid w:val="0034336C"/>
    <w:rsid w:val="00347440"/>
    <w:rsid w:val="0035629E"/>
    <w:rsid w:val="00360648"/>
    <w:rsid w:val="003656EA"/>
    <w:rsid w:val="003666CE"/>
    <w:rsid w:val="003752C4"/>
    <w:rsid w:val="00375C4E"/>
    <w:rsid w:val="00381CFC"/>
    <w:rsid w:val="00383C10"/>
    <w:rsid w:val="00390F71"/>
    <w:rsid w:val="003914CA"/>
    <w:rsid w:val="00397571"/>
    <w:rsid w:val="003A0ED4"/>
    <w:rsid w:val="003A3BB3"/>
    <w:rsid w:val="003A3C42"/>
    <w:rsid w:val="003A6F44"/>
    <w:rsid w:val="003B25CE"/>
    <w:rsid w:val="003B33E9"/>
    <w:rsid w:val="003C053F"/>
    <w:rsid w:val="003C5526"/>
    <w:rsid w:val="003C5692"/>
    <w:rsid w:val="003D49B3"/>
    <w:rsid w:val="003E7FA7"/>
    <w:rsid w:val="003F407E"/>
    <w:rsid w:val="00402830"/>
    <w:rsid w:val="00407C17"/>
    <w:rsid w:val="00411247"/>
    <w:rsid w:val="0042120C"/>
    <w:rsid w:val="0042785B"/>
    <w:rsid w:val="00432AF5"/>
    <w:rsid w:val="00450C05"/>
    <w:rsid w:val="00463081"/>
    <w:rsid w:val="00464FDB"/>
    <w:rsid w:val="00475396"/>
    <w:rsid w:val="004759E8"/>
    <w:rsid w:val="00482352"/>
    <w:rsid w:val="004839A7"/>
    <w:rsid w:val="004902AA"/>
    <w:rsid w:val="004932EB"/>
    <w:rsid w:val="00496AEC"/>
    <w:rsid w:val="004A024D"/>
    <w:rsid w:val="004A3E6E"/>
    <w:rsid w:val="004A40B7"/>
    <w:rsid w:val="004A585F"/>
    <w:rsid w:val="004A68AE"/>
    <w:rsid w:val="004B36BC"/>
    <w:rsid w:val="004B5BCA"/>
    <w:rsid w:val="004D714C"/>
    <w:rsid w:val="004E3614"/>
    <w:rsid w:val="004F0C81"/>
    <w:rsid w:val="0050021C"/>
    <w:rsid w:val="00503505"/>
    <w:rsid w:val="00506B55"/>
    <w:rsid w:val="00517B64"/>
    <w:rsid w:val="00532D8E"/>
    <w:rsid w:val="0054050F"/>
    <w:rsid w:val="00543C20"/>
    <w:rsid w:val="005504B6"/>
    <w:rsid w:val="00564B6B"/>
    <w:rsid w:val="005665CC"/>
    <w:rsid w:val="005751D1"/>
    <w:rsid w:val="00576CDA"/>
    <w:rsid w:val="00580CE7"/>
    <w:rsid w:val="005939D6"/>
    <w:rsid w:val="005A01B5"/>
    <w:rsid w:val="005A743D"/>
    <w:rsid w:val="005B4EDF"/>
    <w:rsid w:val="005B54C5"/>
    <w:rsid w:val="005C0DD6"/>
    <w:rsid w:val="005C20DB"/>
    <w:rsid w:val="005D227D"/>
    <w:rsid w:val="005D3F3E"/>
    <w:rsid w:val="005E1231"/>
    <w:rsid w:val="005E2B04"/>
    <w:rsid w:val="00610891"/>
    <w:rsid w:val="00614183"/>
    <w:rsid w:val="00640FC9"/>
    <w:rsid w:val="00644309"/>
    <w:rsid w:val="00645327"/>
    <w:rsid w:val="00653E05"/>
    <w:rsid w:val="006612D7"/>
    <w:rsid w:val="00670785"/>
    <w:rsid w:val="006718C3"/>
    <w:rsid w:val="006759F8"/>
    <w:rsid w:val="00684119"/>
    <w:rsid w:val="0068420A"/>
    <w:rsid w:val="00692C26"/>
    <w:rsid w:val="006A4D85"/>
    <w:rsid w:val="006B0B56"/>
    <w:rsid w:val="006B2183"/>
    <w:rsid w:val="006C232A"/>
    <w:rsid w:val="006D5D52"/>
    <w:rsid w:val="006D6DF7"/>
    <w:rsid w:val="006E2FAA"/>
    <w:rsid w:val="006F0C2A"/>
    <w:rsid w:val="006F5028"/>
    <w:rsid w:val="00701C2F"/>
    <w:rsid w:val="007023DD"/>
    <w:rsid w:val="00702ED2"/>
    <w:rsid w:val="007038F8"/>
    <w:rsid w:val="00703AB6"/>
    <w:rsid w:val="00710392"/>
    <w:rsid w:val="007141A0"/>
    <w:rsid w:val="00715821"/>
    <w:rsid w:val="007219D6"/>
    <w:rsid w:val="007306E8"/>
    <w:rsid w:val="00736F89"/>
    <w:rsid w:val="00740D36"/>
    <w:rsid w:val="007478F1"/>
    <w:rsid w:val="00764A47"/>
    <w:rsid w:val="0076678E"/>
    <w:rsid w:val="007671B9"/>
    <w:rsid w:val="00770314"/>
    <w:rsid w:val="0077248F"/>
    <w:rsid w:val="0077727F"/>
    <w:rsid w:val="00785158"/>
    <w:rsid w:val="007A28A9"/>
    <w:rsid w:val="007A2953"/>
    <w:rsid w:val="007A678C"/>
    <w:rsid w:val="007A7FBB"/>
    <w:rsid w:val="007B02F4"/>
    <w:rsid w:val="007B12D4"/>
    <w:rsid w:val="007B771F"/>
    <w:rsid w:val="007C3615"/>
    <w:rsid w:val="007D176F"/>
    <w:rsid w:val="007D4A61"/>
    <w:rsid w:val="007E34D5"/>
    <w:rsid w:val="00801383"/>
    <w:rsid w:val="00804F01"/>
    <w:rsid w:val="00810A17"/>
    <w:rsid w:val="00812A98"/>
    <w:rsid w:val="008141CE"/>
    <w:rsid w:val="00815F75"/>
    <w:rsid w:val="008210F9"/>
    <w:rsid w:val="00821877"/>
    <w:rsid w:val="00825CAA"/>
    <w:rsid w:val="008357CE"/>
    <w:rsid w:val="00840800"/>
    <w:rsid w:val="0084276E"/>
    <w:rsid w:val="00845ADF"/>
    <w:rsid w:val="0084755E"/>
    <w:rsid w:val="00850E88"/>
    <w:rsid w:val="00851629"/>
    <w:rsid w:val="00853BFA"/>
    <w:rsid w:val="008555FC"/>
    <w:rsid w:val="00870BE1"/>
    <w:rsid w:val="00872EF6"/>
    <w:rsid w:val="00885ED1"/>
    <w:rsid w:val="0089396D"/>
    <w:rsid w:val="008A4B1A"/>
    <w:rsid w:val="008B53F0"/>
    <w:rsid w:val="008C1E46"/>
    <w:rsid w:val="008C6DE4"/>
    <w:rsid w:val="008D4497"/>
    <w:rsid w:val="008E058B"/>
    <w:rsid w:val="008E34B1"/>
    <w:rsid w:val="008F458D"/>
    <w:rsid w:val="008F7488"/>
    <w:rsid w:val="009052DD"/>
    <w:rsid w:val="009077A9"/>
    <w:rsid w:val="00912D89"/>
    <w:rsid w:val="00914EC2"/>
    <w:rsid w:val="00916CD6"/>
    <w:rsid w:val="009176F7"/>
    <w:rsid w:val="0092279D"/>
    <w:rsid w:val="00933A58"/>
    <w:rsid w:val="009410C2"/>
    <w:rsid w:val="009427CE"/>
    <w:rsid w:val="0095387C"/>
    <w:rsid w:val="00961C27"/>
    <w:rsid w:val="00961CDA"/>
    <w:rsid w:val="009662CE"/>
    <w:rsid w:val="009816C7"/>
    <w:rsid w:val="00996383"/>
    <w:rsid w:val="009A0C76"/>
    <w:rsid w:val="009A39D7"/>
    <w:rsid w:val="009A7494"/>
    <w:rsid w:val="009B1878"/>
    <w:rsid w:val="009B388B"/>
    <w:rsid w:val="009B6D46"/>
    <w:rsid w:val="009B76CB"/>
    <w:rsid w:val="009C446C"/>
    <w:rsid w:val="009E3E98"/>
    <w:rsid w:val="009E79F1"/>
    <w:rsid w:val="009F45D7"/>
    <w:rsid w:val="009F7B91"/>
    <w:rsid w:val="00A014B8"/>
    <w:rsid w:val="00A072A6"/>
    <w:rsid w:val="00A13256"/>
    <w:rsid w:val="00A14B68"/>
    <w:rsid w:val="00A231C4"/>
    <w:rsid w:val="00A2708C"/>
    <w:rsid w:val="00A321B0"/>
    <w:rsid w:val="00A41BC5"/>
    <w:rsid w:val="00A43646"/>
    <w:rsid w:val="00A51990"/>
    <w:rsid w:val="00A55A7F"/>
    <w:rsid w:val="00A55EB6"/>
    <w:rsid w:val="00A6471C"/>
    <w:rsid w:val="00A72742"/>
    <w:rsid w:val="00A76B92"/>
    <w:rsid w:val="00A84845"/>
    <w:rsid w:val="00A85FE3"/>
    <w:rsid w:val="00A87C25"/>
    <w:rsid w:val="00A9188A"/>
    <w:rsid w:val="00A9649B"/>
    <w:rsid w:val="00A9691A"/>
    <w:rsid w:val="00AA6636"/>
    <w:rsid w:val="00AA7ADE"/>
    <w:rsid w:val="00AB0D0A"/>
    <w:rsid w:val="00AB635C"/>
    <w:rsid w:val="00AC6894"/>
    <w:rsid w:val="00AD328F"/>
    <w:rsid w:val="00AD514F"/>
    <w:rsid w:val="00AE5E56"/>
    <w:rsid w:val="00AE7EE2"/>
    <w:rsid w:val="00AF18CA"/>
    <w:rsid w:val="00B04071"/>
    <w:rsid w:val="00B0575D"/>
    <w:rsid w:val="00B060B7"/>
    <w:rsid w:val="00B155B8"/>
    <w:rsid w:val="00B160F4"/>
    <w:rsid w:val="00B25EBE"/>
    <w:rsid w:val="00B32D9C"/>
    <w:rsid w:val="00B428BD"/>
    <w:rsid w:val="00B431AF"/>
    <w:rsid w:val="00B45A91"/>
    <w:rsid w:val="00B57DB5"/>
    <w:rsid w:val="00B66A3D"/>
    <w:rsid w:val="00B71AC4"/>
    <w:rsid w:val="00B81D2F"/>
    <w:rsid w:val="00B90764"/>
    <w:rsid w:val="00B94EE0"/>
    <w:rsid w:val="00BA1076"/>
    <w:rsid w:val="00BA4325"/>
    <w:rsid w:val="00BA7C72"/>
    <w:rsid w:val="00BB2B96"/>
    <w:rsid w:val="00BC11C7"/>
    <w:rsid w:val="00BD0C12"/>
    <w:rsid w:val="00BD11BB"/>
    <w:rsid w:val="00BD7976"/>
    <w:rsid w:val="00BE00A5"/>
    <w:rsid w:val="00BE2E58"/>
    <w:rsid w:val="00BE5491"/>
    <w:rsid w:val="00BE65F3"/>
    <w:rsid w:val="00BE7119"/>
    <w:rsid w:val="00BE7682"/>
    <w:rsid w:val="00BF2855"/>
    <w:rsid w:val="00BF7527"/>
    <w:rsid w:val="00BF7765"/>
    <w:rsid w:val="00C050D9"/>
    <w:rsid w:val="00C06B2E"/>
    <w:rsid w:val="00C10323"/>
    <w:rsid w:val="00C128CB"/>
    <w:rsid w:val="00C1340E"/>
    <w:rsid w:val="00C211FB"/>
    <w:rsid w:val="00C21829"/>
    <w:rsid w:val="00C25D9F"/>
    <w:rsid w:val="00C365D4"/>
    <w:rsid w:val="00C4469D"/>
    <w:rsid w:val="00C50911"/>
    <w:rsid w:val="00C542A0"/>
    <w:rsid w:val="00C5588E"/>
    <w:rsid w:val="00C6399F"/>
    <w:rsid w:val="00C77A37"/>
    <w:rsid w:val="00C85447"/>
    <w:rsid w:val="00C86517"/>
    <w:rsid w:val="00C9282C"/>
    <w:rsid w:val="00C9729A"/>
    <w:rsid w:val="00CC2D73"/>
    <w:rsid w:val="00CC5347"/>
    <w:rsid w:val="00CC5D7A"/>
    <w:rsid w:val="00CD4EB7"/>
    <w:rsid w:val="00CD54CE"/>
    <w:rsid w:val="00CE2AD0"/>
    <w:rsid w:val="00CE3628"/>
    <w:rsid w:val="00CE3BFE"/>
    <w:rsid w:val="00CF64EC"/>
    <w:rsid w:val="00D011F5"/>
    <w:rsid w:val="00D03602"/>
    <w:rsid w:val="00D067DA"/>
    <w:rsid w:val="00D1592E"/>
    <w:rsid w:val="00D1726A"/>
    <w:rsid w:val="00D264FE"/>
    <w:rsid w:val="00D30558"/>
    <w:rsid w:val="00D3769A"/>
    <w:rsid w:val="00D41782"/>
    <w:rsid w:val="00D427BF"/>
    <w:rsid w:val="00D44EF0"/>
    <w:rsid w:val="00D567D6"/>
    <w:rsid w:val="00D57AE0"/>
    <w:rsid w:val="00D656D6"/>
    <w:rsid w:val="00D76AD7"/>
    <w:rsid w:val="00D82AD5"/>
    <w:rsid w:val="00D91DAC"/>
    <w:rsid w:val="00D942B6"/>
    <w:rsid w:val="00DC054F"/>
    <w:rsid w:val="00DC5FC3"/>
    <w:rsid w:val="00DC6A2E"/>
    <w:rsid w:val="00DD393A"/>
    <w:rsid w:val="00DD5104"/>
    <w:rsid w:val="00DD7009"/>
    <w:rsid w:val="00DE1AD5"/>
    <w:rsid w:val="00DE22C3"/>
    <w:rsid w:val="00DE41C1"/>
    <w:rsid w:val="00DE6455"/>
    <w:rsid w:val="00DE7E42"/>
    <w:rsid w:val="00DF1196"/>
    <w:rsid w:val="00DF7B7A"/>
    <w:rsid w:val="00E018A0"/>
    <w:rsid w:val="00E035EE"/>
    <w:rsid w:val="00E0464E"/>
    <w:rsid w:val="00E06625"/>
    <w:rsid w:val="00E2025B"/>
    <w:rsid w:val="00E26B59"/>
    <w:rsid w:val="00E42EDA"/>
    <w:rsid w:val="00E51E65"/>
    <w:rsid w:val="00E52FDC"/>
    <w:rsid w:val="00E55544"/>
    <w:rsid w:val="00E55E16"/>
    <w:rsid w:val="00E56830"/>
    <w:rsid w:val="00E61554"/>
    <w:rsid w:val="00E616AC"/>
    <w:rsid w:val="00E62122"/>
    <w:rsid w:val="00E6611C"/>
    <w:rsid w:val="00E72FFC"/>
    <w:rsid w:val="00E81533"/>
    <w:rsid w:val="00E86BE7"/>
    <w:rsid w:val="00E917EC"/>
    <w:rsid w:val="00E965A8"/>
    <w:rsid w:val="00E96703"/>
    <w:rsid w:val="00EA54A6"/>
    <w:rsid w:val="00EA5ACB"/>
    <w:rsid w:val="00EA7336"/>
    <w:rsid w:val="00EB2F90"/>
    <w:rsid w:val="00EC594F"/>
    <w:rsid w:val="00EC5B67"/>
    <w:rsid w:val="00EC7639"/>
    <w:rsid w:val="00EE0DD0"/>
    <w:rsid w:val="00EE254E"/>
    <w:rsid w:val="00EE30AF"/>
    <w:rsid w:val="00EF3947"/>
    <w:rsid w:val="00F03351"/>
    <w:rsid w:val="00F05FB6"/>
    <w:rsid w:val="00F112F1"/>
    <w:rsid w:val="00F11CAD"/>
    <w:rsid w:val="00F16E24"/>
    <w:rsid w:val="00F25677"/>
    <w:rsid w:val="00F25BE9"/>
    <w:rsid w:val="00F42366"/>
    <w:rsid w:val="00F47C04"/>
    <w:rsid w:val="00F72E45"/>
    <w:rsid w:val="00F9657C"/>
    <w:rsid w:val="00FA08FB"/>
    <w:rsid w:val="00FA73F1"/>
    <w:rsid w:val="00FB01A7"/>
    <w:rsid w:val="00FB6596"/>
    <w:rsid w:val="00FC1893"/>
    <w:rsid w:val="00FC5B53"/>
    <w:rsid w:val="00FC5BD7"/>
    <w:rsid w:val="00FD03D1"/>
    <w:rsid w:val="00FD0F8C"/>
    <w:rsid w:val="00FD3704"/>
    <w:rsid w:val="00FF25B4"/>
    <w:rsid w:val="00FF3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B1BF21E"/>
  <w15:chartTrackingRefBased/>
  <w15:docId w15:val="{09DB217C-AE49-45EA-8DAF-4D0F635B86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BD797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qFormat/>
    <w:pPr>
      <w:keepNext/>
      <w:jc w:val="center"/>
      <w:outlineLvl w:val="1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odyText21">
    <w:name w:val="Body Text 21"/>
    <w:basedOn w:val="Normalny"/>
    <w:pPr>
      <w:tabs>
        <w:tab w:val="left" w:pos="0"/>
      </w:tabs>
      <w:jc w:val="both"/>
    </w:pPr>
    <w:rPr>
      <w:sz w:val="24"/>
    </w:rPr>
  </w:style>
  <w:style w:type="character" w:styleId="Hipercze">
    <w:name w:val="Hyperlink"/>
    <w:rPr>
      <w:color w:val="0000FF"/>
      <w:u w:val="single"/>
    </w:rPr>
  </w:style>
  <w:style w:type="character" w:customStyle="1" w:styleId="CITE">
    <w:name w:val="CITE"/>
    <w:rPr>
      <w:i/>
    </w:rPr>
  </w:style>
  <w:style w:type="paragraph" w:styleId="Tekstpodstawowywcity3">
    <w:name w:val="Body Text Indent 3"/>
    <w:basedOn w:val="Normalny"/>
    <w:rsid w:val="00810A17"/>
    <w:pPr>
      <w:ind w:left="113" w:firstLine="360"/>
      <w:jc w:val="both"/>
    </w:pPr>
    <w:rPr>
      <w:color w:val="FF0000"/>
      <w:sz w:val="22"/>
    </w:rPr>
  </w:style>
  <w:style w:type="paragraph" w:styleId="Tekstdymka">
    <w:name w:val="Balloon Text"/>
    <w:basedOn w:val="Normalny"/>
    <w:semiHidden/>
    <w:rsid w:val="000C3406"/>
    <w:rPr>
      <w:rFonts w:ascii="Tahoma" w:hAnsi="Tahoma" w:cs="Tahoma"/>
      <w:sz w:val="16"/>
      <w:szCs w:val="16"/>
    </w:rPr>
  </w:style>
  <w:style w:type="paragraph" w:styleId="Nagwek">
    <w:name w:val="header"/>
    <w:aliases w:val="Nagłówek strony"/>
    <w:basedOn w:val="Normalny"/>
    <w:link w:val="NagwekZnak"/>
    <w:qFormat/>
    <w:rsid w:val="008555FC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8555FC"/>
    <w:pPr>
      <w:tabs>
        <w:tab w:val="center" w:pos="4536"/>
        <w:tab w:val="right" w:pos="9072"/>
      </w:tabs>
    </w:pPr>
  </w:style>
  <w:style w:type="character" w:styleId="Odwoaniedokomentarza">
    <w:name w:val="annotation reference"/>
    <w:semiHidden/>
    <w:rsid w:val="00CC5D7A"/>
    <w:rPr>
      <w:sz w:val="16"/>
      <w:szCs w:val="16"/>
    </w:rPr>
  </w:style>
  <w:style w:type="paragraph" w:styleId="Tekstkomentarza">
    <w:name w:val="annotation text"/>
    <w:basedOn w:val="Normalny"/>
    <w:semiHidden/>
    <w:rsid w:val="00CC5D7A"/>
  </w:style>
  <w:style w:type="paragraph" w:styleId="Tematkomentarza">
    <w:name w:val="annotation subject"/>
    <w:basedOn w:val="Tekstkomentarza"/>
    <w:next w:val="Tekstkomentarza"/>
    <w:semiHidden/>
    <w:rsid w:val="00CC5D7A"/>
    <w:rPr>
      <w:b/>
      <w:bCs/>
    </w:rPr>
  </w:style>
  <w:style w:type="character" w:styleId="UyteHipercze">
    <w:name w:val="FollowedHyperlink"/>
    <w:rsid w:val="00211E2C"/>
    <w:rPr>
      <w:color w:val="800080"/>
      <w:u w:val="single"/>
    </w:rPr>
  </w:style>
  <w:style w:type="character" w:customStyle="1" w:styleId="StopkaZnak">
    <w:name w:val="Stopka Znak"/>
    <w:link w:val="Stopka"/>
    <w:uiPriority w:val="99"/>
    <w:rsid w:val="005B54C5"/>
  </w:style>
  <w:style w:type="paragraph" w:styleId="Tekstprzypisudolnego">
    <w:name w:val="footnote text"/>
    <w:basedOn w:val="Normalny"/>
    <w:link w:val="TekstprzypisudolnegoZnak"/>
    <w:unhideWhenUsed/>
    <w:rsid w:val="00AB635C"/>
    <w:pPr>
      <w:spacing w:after="200" w:line="276" w:lineRule="auto"/>
    </w:pPr>
    <w:rPr>
      <w:rFonts w:ascii="Calibri" w:eastAsia="Calibri" w:hAnsi="Calibri"/>
      <w:lang w:eastAsia="en-US"/>
    </w:rPr>
  </w:style>
  <w:style w:type="character" w:customStyle="1" w:styleId="TekstprzypisudolnegoZnak">
    <w:name w:val="Tekst przypisu dolnego Znak"/>
    <w:link w:val="Tekstprzypisudolnego"/>
    <w:rsid w:val="00AB635C"/>
    <w:rPr>
      <w:rFonts w:ascii="Calibri" w:eastAsia="Calibri" w:hAnsi="Calibri"/>
      <w:lang w:eastAsia="en-US"/>
    </w:rPr>
  </w:style>
  <w:style w:type="paragraph" w:styleId="NormalnyWeb">
    <w:name w:val="Normal (Web)"/>
    <w:basedOn w:val="Normalny"/>
    <w:uiPriority w:val="99"/>
    <w:unhideWhenUsed/>
    <w:qFormat/>
    <w:rsid w:val="00AB635C"/>
    <w:rPr>
      <w:rFonts w:eastAsia="Calibri"/>
      <w:sz w:val="24"/>
      <w:szCs w:val="24"/>
    </w:rPr>
  </w:style>
  <w:style w:type="character" w:styleId="Odwoanieprzypisudolnego">
    <w:name w:val="footnote reference"/>
    <w:uiPriority w:val="99"/>
    <w:unhideWhenUsed/>
    <w:rsid w:val="00AB635C"/>
    <w:rPr>
      <w:vertAlign w:val="superscript"/>
    </w:rPr>
  </w:style>
  <w:style w:type="character" w:customStyle="1" w:styleId="NagwekZnak">
    <w:name w:val="Nagłówek Znak"/>
    <w:aliases w:val="Nagłówek strony Znak"/>
    <w:link w:val="Nagwek"/>
    <w:qFormat/>
    <w:rsid w:val="00D067DA"/>
  </w:style>
  <w:style w:type="character" w:customStyle="1" w:styleId="Nagwek1Znak">
    <w:name w:val="Nagłówek 1 Znak"/>
    <w:basedOn w:val="Domylnaczcionkaakapitu"/>
    <w:link w:val="Nagwek1"/>
    <w:rsid w:val="00BD797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ekstpodstawowywcity2">
    <w:name w:val="Body Text Indent 2"/>
    <w:basedOn w:val="Normalny"/>
    <w:link w:val="Tekstpodstawowywcity2Znak"/>
    <w:rsid w:val="00BD7976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BD7976"/>
  </w:style>
  <w:style w:type="paragraph" w:customStyle="1" w:styleId="Default">
    <w:name w:val="Default"/>
    <w:rsid w:val="00BD797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4A40B7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645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220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</vt:lpstr>
    </vt:vector>
  </TitlesOfParts>
  <Company>UMWZP</Company>
  <LinksUpToDate>false</LinksUpToDate>
  <CharactersWithSpaces>1541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</dc:title>
  <dc:subject/>
  <dc:creator>user</dc:creator>
  <cp:keywords/>
  <cp:lastModifiedBy>Irena Litwicka</cp:lastModifiedBy>
  <cp:revision>31</cp:revision>
  <cp:lastPrinted>2016-05-30T08:56:00Z</cp:lastPrinted>
  <dcterms:created xsi:type="dcterms:W3CDTF">2021-04-29T15:57:00Z</dcterms:created>
  <dcterms:modified xsi:type="dcterms:W3CDTF">2026-04-27T07:49:00Z</dcterms:modified>
</cp:coreProperties>
</file>